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5927832" name="019f89b5-b174-7a35-a955-544330e0b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3458675" name="019f89b5-b174-7a35-a955-544330e0bca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462921" name="019f89c0-d8e8-7365-ac3a-a8db859d18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9193461" name="019f89c0-d8e8-7365-ac3a-a8db859d189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4306953" name="019f89b6-9658-7bac-9f08-877902ef2d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4296215" name="019f89b6-9658-7bac-9f08-877902ef2d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5444373" name="019f89b6-f54f-7958-8658-0dc38e7525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34478" name="019f89b6-f54f-7958-8658-0dc38e7525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oft verdeckt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7946113" name="019f89ee-25f5-7e8f-a8e5-65705e82f2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8458948" name="019f89ee-25f5-7e8f-a8e5-65705e82f22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3830761" name="019f89ee-45c3-7afd-8dc4-899ba2ae0c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1981973" name="019f89ee-45c3-7afd-8dc4-899ba2ae0c3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Lumeins 14, Trun</w:t>
          </w:r>
        </w:p>
        <w:p>
          <w:pPr>
            <w:spacing w:before="0" w:after="0"/>
          </w:pPr>
          <w:r>
            <w:t>1084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